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5522284" name="019f6546-aa79-7fd3-bcc5-d3ab538d74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477873" name="019f6546-aa79-7fd3-bcc5-d3ab538d74e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1535977" name="019f6547-379c-78a8-add4-2543e6cad1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0629542" name="019f6547-379c-78a8-add4-2543e6cad18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1242844" name="019f6550-55e9-7cde-b582-19618c2835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316354" name="019f6550-55e9-7cde-b582-19618c28352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8924521" name="019f6556-e178-7f1a-b965-723e09d7f5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6234486" name="019f6556-e178-7f1a-b965-723e09d7f55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Küche/ Gang /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4244891" name="019f656a-c259-72ed-8c4b-493f660f4d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8320317" name="019f656a-c259-72ed-8c4b-493f660f4d7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Kaminzimmer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4610255" name="019f6576-c8d4-7b45-9166-0b702a7ff4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8073668" name="019f6576-c8d4-7b45-9166-0b702a7ff43b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5249206" name="019f6552-2c29-7a4e-b3c1-9f389c5ec0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814930" name="019f6552-2c29-7a4e-b3c1-9f389c5ec045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Dusche / Sauna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124214" name="019f655f-e125-70ae-ac57-965fd79d00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5743736" name="019f655f-e125-70ae-ac57-965fd79d00a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Küche/ Gang / Bad / Treppenhaus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8913552" name="019f656d-3980-7462-8a87-826019f4fd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2585673" name="019f656d-3980-7462-8a87-826019f4fd9c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6915015" name="019f6573-6f24-7645-ae7d-a690ae3bd1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615898" name="019f6573-6f24-7645-ae7d-a690ae3bd18a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Kaminzimmer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1675641" name="019f6577-4e64-72a0-adcc-c60fc0ccb7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3271194" name="019f6577-4e64-72a0-adcc-c60fc0ccb7e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4322143" name="019f6582-07b0-763f-9e82-720605a1d2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5093301" name="019f6582-07b0-763f-9e82-720605a1d2f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1195240" name="019f658d-08a9-7fb6-9279-3351c5bda8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9798747" name="019f658d-08a9-7fb6-9279-3351c5bda89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1559264" name="019f654a-dbcf-7dd8-ba76-378041e2c9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304663" name="019f654a-dbcf-7dd8-ba76-378041e2c989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2835160" name="019f654c-e945-7879-b13d-5d4d642b9b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6691732" name="019f654c-e945-7879-b13d-5d4d642b9b4b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8233233" name="019f654f-b6e5-7cc7-9809-cb38d59c0a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3692214" name="019f654f-b6e5-7cc7-9809-cb38d59c0ab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Sauna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4608061" name="019f655e-6384-7039-811a-065cda34a8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9707822" name="019f655e-6384-7039-811a-065cda34a8da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4234547" name="019f655e-efae-70ee-825f-2202e7af75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8439277" name="019f655e-efae-70ee-825f-2202e7af75b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4215202" name="019f6570-d4de-779c-910b-7f58cf70e4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1433482" name="019f6570-d4de-779c-910b-7f58cf70e4db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Nachspeicher Ofen </w:t>
            </w:r>
          </w:p>
        </w:tc>
        <w:tc>
          <w:p>
            <w:pPr>
              <w:spacing w:before="0" w:after="0" w:line="240" w:lineRule="auto"/>
            </w:pPr>
            <w:r>
              <w:t>Nachtspeicherofen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4870561" name="019f6553-078b-7958-841e-fd28c5e9a7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672867" name="019f6553-078b-7958-841e-fd28c5e9a7d7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Sauna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1626081" name="019f6560-b666-71ee-b917-3c970f2a9b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2849327" name="019f6560-b666-71ee-b917-3c970f2a9b4a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Küche/ Gang /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4704034" name="019f656c-7102-789e-b2e2-eb00d15dd0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7397197" name="019f656c-7102-789e-b2e2-eb00d15dd0a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6904702" name="019f6572-3d44-75fb-b9fe-c8b6f70753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3835163" name="019f6572-3d44-75fb-b9fe-c8b6f7075345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Treppenhaus / Gang / Schlafzimmer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6413391" name="019f657b-9ad7-7ac8-bb36-1a99758374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1629513" name="019f657b-9ad7-7ac8-bb36-1a99758374ca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Kaminzimmer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8827680" name="019f6578-03fc-735e-b203-2ec9b91d0c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8361914" name="019f6578-03fc-735e-b203-2ec9b91d0c7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Küche/ Gang / Bad / Treppenhaus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5631771" name="019f656d-f0c8-74fb-aaed-8380bce225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3011755" name="019f656d-f0c8-74fb-aaed-8380bce225eb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4975916" name="019f6584-d201-734c-9153-ec4dad807a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6303989" name="019f6584-d201-734c-9153-ec4dad807ab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5683076" name="019f6586-d0fd-7049-9513-f33f595259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3157077" name="019f6586-d0fd-7049-9513-f33f59525940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Gartenhaus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Welleternit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705407" name="019f658a-0756-790b-a66c-cace4c84e7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5751777" name="019f658a-0756-790b-a66c-cace4c84e7da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Flachdach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Flachdach </w:t>
            </w:r>
          </w:p>
        </w:tc>
        <w:tc>
          <w:p>
            <w:pPr>
              <w:spacing w:before="0" w:after="0" w:line="240" w:lineRule="auto"/>
            </w:pPr>
            <w:r>
              <w:t>Abdichtungsbahn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2546901" name="019f658a-f54f-7c85-8e88-540c7b2897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9965119" name="019f658a-f54f-7c85-8e88-540c7b289716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Via Nova 126, Domat/Ems</w:t>
          </w:r>
        </w:p>
        <w:p>
          <w:pPr>
            <w:spacing w:before="0" w:after="0"/>
          </w:pPr>
          <w:r>
            <w:t>1073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